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73A3AE38" w14:textId="77777777" w:rsidR="00FE4E42" w:rsidRPr="00FE4E42" w:rsidRDefault="00FE4E42" w:rsidP="00FE4E42"/>
          <w:p w14:paraId="268DAD83" w14:textId="073DBB83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Bijlage </w:t>
            </w:r>
            <w:r w:rsidR="00BC3921">
              <w:rPr>
                <w:b/>
                <w:bCs/>
                <w:sz w:val="40"/>
                <w:szCs w:val="40"/>
              </w:rPr>
              <w:t>7</w:t>
            </w:r>
            <w:r>
              <w:rPr>
                <w:b/>
                <w:bCs/>
                <w:sz w:val="40"/>
                <w:szCs w:val="40"/>
              </w:rPr>
              <w:t xml:space="preserve"> – </w:t>
            </w: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  <w:tr w:rsidR="004569C5" w:rsidRPr="008C6AE6" w14:paraId="36CA8D07" w14:textId="77777777" w:rsidTr="00FC6266">
        <w:trPr>
          <w:trHeight w:val="227"/>
        </w:trPr>
        <w:tc>
          <w:tcPr>
            <w:tcW w:w="1077" w:type="dxa"/>
          </w:tcPr>
          <w:p w14:paraId="6558F7CE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0392EE3F" w14:textId="3388C469" w:rsidR="004569C5" w:rsidRPr="008C6AE6" w:rsidRDefault="004569C5" w:rsidP="00FC6266">
            <w:pPr>
              <w:rPr>
                <w:noProof/>
              </w:rPr>
            </w:pPr>
            <w:r>
              <w:t>&lt;</w:t>
            </w:r>
            <w:r w:rsidR="00BC3921" w:rsidRPr="00920745">
              <w:t xml:space="preserve">Ontwerp, realisatie en Meerjarig Onderhoud parkeergarage </w:t>
            </w:r>
            <w:proofErr w:type="spellStart"/>
            <w:r w:rsidR="00BC3921" w:rsidRPr="00920745">
              <w:t>Naritaweg</w:t>
            </w:r>
            <w:proofErr w:type="spellEnd"/>
            <w:r w:rsidR="00BC3921" w:rsidRPr="00920745">
              <w:t xml:space="preserve"> 30</w:t>
            </w:r>
          </w:p>
        </w:tc>
      </w:tr>
      <w:tr w:rsidR="004569C5" w:rsidRPr="008C6AE6" w14:paraId="7621FFF0" w14:textId="77777777" w:rsidTr="00FC6266">
        <w:trPr>
          <w:trHeight w:val="227"/>
        </w:trPr>
        <w:tc>
          <w:tcPr>
            <w:tcW w:w="1077" w:type="dxa"/>
          </w:tcPr>
          <w:p w14:paraId="13910A7B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C522352" w14:textId="5AC07D23" w:rsidR="004569C5" w:rsidRPr="008C6AE6" w:rsidRDefault="004569C5" w:rsidP="00FC6266">
            <w:r>
              <w:t>&lt;</w:t>
            </w:r>
            <w:r w:rsidR="00BC3921" w:rsidRPr="00920745">
              <w:t>AI 2023-0111</w:t>
            </w:r>
          </w:p>
        </w:tc>
      </w:tr>
      <w:tr w:rsidR="004569C5" w:rsidRPr="008C6AE6" w14:paraId="440442FE" w14:textId="77777777" w:rsidTr="00FC6266">
        <w:trPr>
          <w:trHeight w:val="227"/>
        </w:trPr>
        <w:tc>
          <w:tcPr>
            <w:tcW w:w="1077" w:type="dxa"/>
          </w:tcPr>
          <w:p w14:paraId="1164A3D5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5CEDEFC7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14:paraId="2F14977C" w14:textId="77777777"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BC3921">
              <w:rPr>
                <w:i/>
                <w:iCs/>
              </w:rPr>
              <w:t>invullen</w:t>
            </w:r>
            <w:r>
              <w:t>&gt;</w:t>
            </w:r>
          </w:p>
        </w:tc>
      </w:tr>
    </w:tbl>
    <w:p w14:paraId="728AE708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5A5DC642" w:rsidR="009D64AB" w:rsidRDefault="00170787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9C36219" w:rsidR="009D64AB" w:rsidRDefault="00170787" w:rsidP="008A174E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32186C0B" w:rsidR="009D64AB" w:rsidRDefault="00170787" w:rsidP="008A174E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3DBE53A9" w:rsidR="009D64AB" w:rsidRDefault="00170787" w:rsidP="008A174E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2ACFCF50" w:rsidR="009D64AB" w:rsidRDefault="00170787" w:rsidP="008A174E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77777777" w:rsidR="009D64AB" w:rsidRDefault="00170787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9D64AB" w:rsidRPr="008C6AE6">
              <w:t>geen van de CO2-ambitieniveau’s</w:t>
            </w:r>
            <w:r w:rsidR="009D64AB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170787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170787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64F71340" w:rsidR="00E20DD9" w:rsidRDefault="00E20DD9" w:rsidP="00E20DD9">
      <w:r w:rsidRPr="008C6AE6">
        <w:t xml:space="preserve">Behorende bij de </w:t>
      </w:r>
      <w:r>
        <w:t xml:space="preserve">inschrijving </w:t>
      </w:r>
      <w:r w:rsidR="00170787">
        <w:t>AI 2023-0111</w:t>
      </w:r>
      <w:r w:rsidR="00170787" w:rsidRPr="008C6AE6">
        <w:t xml:space="preserve"> </w:t>
      </w:r>
      <w:r w:rsidRPr="00E738EC">
        <w:t xml:space="preserve"> </w:t>
      </w:r>
      <w:r w:rsidRPr="008C6AE6">
        <w:t>van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7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F82DC" w14:textId="77777777" w:rsidR="00260E91" w:rsidRDefault="00260E91" w:rsidP="004569C5">
      <w:pPr>
        <w:spacing w:line="240" w:lineRule="auto"/>
      </w:pPr>
      <w:r>
        <w:separator/>
      </w:r>
    </w:p>
  </w:endnote>
  <w:endnote w:type="continuationSeparator" w:id="0">
    <w:p w14:paraId="4C3281B2" w14:textId="77777777" w:rsidR="00260E91" w:rsidRDefault="00260E91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B96DF" w14:textId="77777777" w:rsidR="00260E91" w:rsidRDefault="00260E91" w:rsidP="004569C5">
      <w:pPr>
        <w:spacing w:line="240" w:lineRule="auto"/>
      </w:pPr>
      <w:r>
        <w:separator/>
      </w:r>
    </w:p>
  </w:footnote>
  <w:footnote w:type="continuationSeparator" w:id="0">
    <w:p w14:paraId="69489FAD" w14:textId="77777777" w:rsidR="00260E91" w:rsidRDefault="00260E91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21433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6464"/>
      <w:gridCol w:w="6464"/>
      <w:gridCol w:w="2041"/>
    </w:tblGrid>
    <w:tr w:rsidR="00BC3921" w14:paraId="15D60908" w14:textId="77777777" w:rsidTr="00BC3921">
      <w:tc>
        <w:tcPr>
          <w:tcW w:w="6464" w:type="dxa"/>
        </w:tcPr>
        <w:p w14:paraId="5C5DED29" w14:textId="77777777" w:rsidR="00BC3921" w:rsidRDefault="00BC3921" w:rsidP="00BC3921">
          <w:pPr>
            <w:pStyle w:val="Koptekst"/>
            <w:rPr>
              <w:sz w:val="17"/>
              <w:szCs w:val="17"/>
            </w:rPr>
          </w:pPr>
          <w:r w:rsidRPr="006C4293">
            <w:rPr>
              <w:sz w:val="17"/>
              <w:szCs w:val="17"/>
            </w:rPr>
            <w:t>Gemeente Amsterdam</w:t>
          </w:r>
        </w:p>
        <w:p w14:paraId="1A6037BB" w14:textId="77777777" w:rsidR="00BC3921" w:rsidRPr="006C4293" w:rsidRDefault="00BC3921" w:rsidP="00BC3921">
          <w:pPr>
            <w:pStyle w:val="Koptekst"/>
            <w:rPr>
              <w:sz w:val="17"/>
              <w:szCs w:val="17"/>
            </w:rPr>
          </w:pPr>
        </w:p>
        <w:p w14:paraId="7846C1BE" w14:textId="77777777" w:rsidR="00BC3921" w:rsidRPr="00702D12" w:rsidRDefault="00BC3921" w:rsidP="00BC3921">
          <w:pPr>
            <w:pStyle w:val="Koptekst"/>
            <w:rPr>
              <w:sz w:val="17"/>
              <w:szCs w:val="17"/>
            </w:rPr>
          </w:pPr>
          <w:r w:rsidRPr="00702D12">
            <w:rPr>
              <w:rFonts w:eastAsia="Calibri"/>
              <w:sz w:val="17"/>
              <w:szCs w:val="17"/>
              <w:lang w:eastAsia="en-US"/>
            </w:rPr>
            <w:t xml:space="preserve">Aanbestedingsleidraad </w:t>
          </w:r>
        </w:p>
        <w:p w14:paraId="4D839ACC" w14:textId="77777777" w:rsidR="00BC3921" w:rsidRPr="00702D12" w:rsidRDefault="00BC3921" w:rsidP="00BC3921">
          <w:pPr>
            <w:pStyle w:val="Koptekst"/>
            <w:rPr>
              <w:sz w:val="17"/>
              <w:szCs w:val="17"/>
            </w:rPr>
          </w:pPr>
          <w:r w:rsidRPr="00702D12">
            <w:rPr>
              <w:rFonts w:eastAsia="Calibri"/>
              <w:sz w:val="17"/>
              <w:szCs w:val="17"/>
              <w:lang w:eastAsia="en-US"/>
            </w:rPr>
            <w:t xml:space="preserve">Bijlage </w:t>
          </w:r>
          <w:r>
            <w:rPr>
              <w:rFonts w:eastAsia="Calibri"/>
              <w:sz w:val="17"/>
              <w:szCs w:val="17"/>
              <w:lang w:eastAsia="en-US"/>
            </w:rPr>
            <w:t>7 - Verklaring inschrijfformulier ambitieniveau CO2-prestatieladder</w:t>
          </w:r>
        </w:p>
        <w:p w14:paraId="08CAF9B9" w14:textId="4CD658DA" w:rsidR="00BC3921" w:rsidRPr="00220940" w:rsidRDefault="00BC3921" w:rsidP="00BC3921">
          <w:pPr>
            <w:pStyle w:val="Koptekst"/>
            <w:rPr>
              <w:sz w:val="18"/>
              <w:szCs w:val="18"/>
            </w:rPr>
          </w:pPr>
          <w:r w:rsidRPr="00702D12">
            <w:rPr>
              <w:sz w:val="17"/>
              <w:szCs w:val="17"/>
            </w:rPr>
            <w:t xml:space="preserve">Contract AI 2023-0111 - </w:t>
          </w:r>
          <w:r w:rsidRPr="00A35655">
            <w:rPr>
              <w:sz w:val="17"/>
              <w:szCs w:val="17"/>
            </w:rPr>
            <w:t xml:space="preserve">Ontwerp, realisatie en </w:t>
          </w:r>
          <w:r>
            <w:rPr>
              <w:sz w:val="17"/>
              <w:szCs w:val="17"/>
            </w:rPr>
            <w:t>M</w:t>
          </w:r>
          <w:r w:rsidRPr="00A35655">
            <w:rPr>
              <w:sz w:val="17"/>
              <w:szCs w:val="17"/>
            </w:rPr>
            <w:t xml:space="preserve">eerjarig </w:t>
          </w:r>
          <w:r>
            <w:rPr>
              <w:sz w:val="17"/>
              <w:szCs w:val="17"/>
            </w:rPr>
            <w:t>O</w:t>
          </w:r>
          <w:r w:rsidRPr="00A35655">
            <w:rPr>
              <w:sz w:val="17"/>
              <w:szCs w:val="17"/>
            </w:rPr>
            <w:t xml:space="preserve">nderhoud parkeergarage </w:t>
          </w:r>
          <w:proofErr w:type="spellStart"/>
          <w:r w:rsidRPr="00A35655">
            <w:rPr>
              <w:sz w:val="17"/>
              <w:szCs w:val="17"/>
            </w:rPr>
            <w:t>Naritaweg</w:t>
          </w:r>
          <w:proofErr w:type="spellEnd"/>
          <w:r w:rsidRPr="00A35655">
            <w:rPr>
              <w:sz w:val="17"/>
              <w:szCs w:val="17"/>
            </w:rPr>
            <w:t xml:space="preserve"> 30</w:t>
          </w:r>
        </w:p>
      </w:tc>
      <w:tc>
        <w:tcPr>
          <w:tcW w:w="6464" w:type="dxa"/>
        </w:tcPr>
        <w:p w14:paraId="561B8DBE" w14:textId="77777777" w:rsidR="00BC3921" w:rsidRPr="006C4293" w:rsidRDefault="00BC3921" w:rsidP="00BC3921">
          <w:pPr>
            <w:pStyle w:val="Koptekst"/>
            <w:rPr>
              <w:sz w:val="17"/>
              <w:szCs w:val="17"/>
            </w:rPr>
          </w:pPr>
          <w:r>
            <w:rPr>
              <w:sz w:val="17"/>
              <w:szCs w:val="17"/>
            </w:rPr>
            <w:t>10 juni 2025</w:t>
          </w:r>
        </w:p>
        <w:p w14:paraId="6DDAF529" w14:textId="7A199719" w:rsidR="00BC3921" w:rsidRPr="00220940" w:rsidRDefault="00BC3921" w:rsidP="00BC3921">
          <w:pPr>
            <w:pStyle w:val="Koptekst"/>
            <w:rPr>
              <w:sz w:val="18"/>
              <w:szCs w:val="18"/>
            </w:rPr>
          </w:pPr>
          <w:r w:rsidRPr="006C4293">
            <w:rPr>
              <w:noProof/>
              <w:sz w:val="17"/>
              <w:szCs w:val="17"/>
            </w:rPr>
            <w:t xml:space="preserve">Pagina </w:t>
          </w:r>
          <w:r w:rsidRPr="006C4293">
            <w:rPr>
              <w:noProof/>
              <w:sz w:val="17"/>
              <w:szCs w:val="17"/>
            </w:rPr>
            <w:fldChar w:fldCharType="begin"/>
          </w:r>
          <w:r w:rsidRPr="006C4293">
            <w:rPr>
              <w:noProof/>
              <w:sz w:val="17"/>
              <w:szCs w:val="17"/>
            </w:rPr>
            <w:instrText xml:space="preserve"> PAGE </w:instrText>
          </w:r>
          <w:r w:rsidRPr="006C4293">
            <w:rPr>
              <w:noProof/>
              <w:sz w:val="17"/>
              <w:szCs w:val="17"/>
            </w:rPr>
            <w:fldChar w:fldCharType="separate"/>
          </w:r>
          <w:r w:rsidRPr="006C4293">
            <w:rPr>
              <w:noProof/>
              <w:sz w:val="17"/>
              <w:szCs w:val="17"/>
            </w:rPr>
            <w:t>2</w:t>
          </w:r>
          <w:r w:rsidRPr="006C4293">
            <w:rPr>
              <w:noProof/>
              <w:sz w:val="17"/>
              <w:szCs w:val="17"/>
            </w:rPr>
            <w:fldChar w:fldCharType="end"/>
          </w:r>
          <w:r w:rsidRPr="006C4293">
            <w:rPr>
              <w:noProof/>
              <w:sz w:val="17"/>
              <w:szCs w:val="17"/>
            </w:rPr>
            <w:t xml:space="preserve"> van </w:t>
          </w:r>
          <w:r w:rsidRPr="006C4293">
            <w:rPr>
              <w:noProof/>
              <w:sz w:val="17"/>
              <w:szCs w:val="17"/>
            </w:rPr>
            <w:fldChar w:fldCharType="begin"/>
          </w:r>
          <w:r w:rsidRPr="006C4293">
            <w:rPr>
              <w:noProof/>
              <w:sz w:val="17"/>
              <w:szCs w:val="17"/>
            </w:rPr>
            <w:instrText xml:space="preserve"> NUMPAGES </w:instrText>
          </w:r>
          <w:r w:rsidRPr="006C4293">
            <w:rPr>
              <w:noProof/>
              <w:sz w:val="17"/>
              <w:szCs w:val="17"/>
            </w:rPr>
            <w:fldChar w:fldCharType="separate"/>
          </w:r>
          <w:r w:rsidRPr="006C4293">
            <w:rPr>
              <w:noProof/>
              <w:sz w:val="17"/>
              <w:szCs w:val="17"/>
            </w:rPr>
            <w:t>33</w:t>
          </w:r>
          <w:r w:rsidRPr="006C4293">
            <w:rPr>
              <w:noProof/>
              <w:sz w:val="17"/>
              <w:szCs w:val="17"/>
            </w:rPr>
            <w:fldChar w:fldCharType="end"/>
          </w:r>
        </w:p>
      </w:tc>
      <w:tc>
        <w:tcPr>
          <w:tcW w:w="6464" w:type="dxa"/>
        </w:tcPr>
        <w:p w14:paraId="6CFB105F" w14:textId="4FAF07CC" w:rsidR="00BC3921" w:rsidRPr="00220940" w:rsidRDefault="00BC3921" w:rsidP="00BC3921">
          <w:pPr>
            <w:pStyle w:val="Koptekst"/>
            <w:rPr>
              <w:sz w:val="18"/>
              <w:szCs w:val="18"/>
            </w:rPr>
          </w:pPr>
          <w:r w:rsidRPr="00220940">
            <w:rPr>
              <w:sz w:val="18"/>
              <w:szCs w:val="18"/>
            </w:rPr>
            <w:t>Gemeente Amsterdam</w:t>
          </w:r>
        </w:p>
        <w:p w14:paraId="76AFF2F0" w14:textId="4AE41789" w:rsidR="00BC3921" w:rsidRPr="00220940" w:rsidRDefault="00BC3921" w:rsidP="00BC3921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>AI 2022-000</w:t>
          </w:r>
          <w:r w:rsidRPr="00220940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&lt;</w:t>
          </w:r>
          <w:r w:rsidRPr="00C85A1B">
            <w:rPr>
              <w:sz w:val="18"/>
              <w:szCs w:val="18"/>
              <w:highlight w:val="yellow"/>
            </w:rPr>
            <w:t>naam project</w:t>
          </w:r>
          <w:r>
            <w:rPr>
              <w:sz w:val="18"/>
              <w:szCs w:val="18"/>
            </w:rPr>
            <w:t>&gt;</w:t>
          </w:r>
        </w:p>
        <w:p w14:paraId="58CFDBAA" w14:textId="51D39B66" w:rsidR="00BC3921" w:rsidRPr="00FE4E42" w:rsidRDefault="00BC3921" w:rsidP="00BC3921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Bijlage </w:t>
          </w:r>
          <w:r w:rsidRPr="00FE4E42">
            <w:rPr>
              <w:sz w:val="18"/>
              <w:szCs w:val="18"/>
            </w:rPr>
            <w:t>&lt;</w:t>
          </w:r>
          <w:r w:rsidRPr="00FE4E42">
            <w:rPr>
              <w:sz w:val="18"/>
              <w:szCs w:val="18"/>
              <w:highlight w:val="yellow"/>
            </w:rPr>
            <w:t>invullen</w:t>
          </w:r>
          <w:r w:rsidRPr="00FE4E42">
            <w:rPr>
              <w:sz w:val="18"/>
              <w:szCs w:val="18"/>
            </w:rPr>
            <w:t>&gt;</w:t>
          </w:r>
          <w:r>
            <w:rPr>
              <w:sz w:val="18"/>
              <w:szCs w:val="18"/>
            </w:rPr>
            <w:t xml:space="preserve">– Verklaring </w:t>
          </w:r>
          <w:r w:rsidRPr="00327D08">
            <w:rPr>
              <w:sz w:val="18"/>
              <w:szCs w:val="18"/>
            </w:rPr>
            <w:t>inschrijfformulier ambitieniveau</w:t>
          </w:r>
          <w:r>
            <w:rPr>
              <w:sz w:val="18"/>
              <w:szCs w:val="18"/>
            </w:rPr>
            <w:t xml:space="preserve"> </w:t>
          </w:r>
          <w:r w:rsidRPr="00327D08">
            <w:rPr>
              <w:sz w:val="18"/>
              <w:szCs w:val="18"/>
            </w:rPr>
            <w:t>CO2-prestatieladder</w:t>
          </w:r>
        </w:p>
      </w:tc>
      <w:tc>
        <w:tcPr>
          <w:tcW w:w="2041" w:type="dxa"/>
        </w:tcPr>
        <w:p w14:paraId="403D96FC" w14:textId="057CC926" w:rsidR="00BC3921" w:rsidRPr="00DB48D5" w:rsidRDefault="00BC3921" w:rsidP="00BC3921">
          <w:pPr>
            <w:pStyle w:val="AdresRetouradresNaamgemeenteDatumKenmerkPaginaAfzenderentitelVersieendatum"/>
          </w:pPr>
        </w:p>
      </w:tc>
    </w:tr>
  </w:tbl>
  <w:p w14:paraId="4F253652" w14:textId="77777777" w:rsidR="00170787" w:rsidRDefault="001707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C5"/>
    <w:rsid w:val="000B46D8"/>
    <w:rsid w:val="00170787"/>
    <w:rsid w:val="00177A29"/>
    <w:rsid w:val="001A2232"/>
    <w:rsid w:val="001B35A9"/>
    <w:rsid w:val="00242716"/>
    <w:rsid w:val="00260E91"/>
    <w:rsid w:val="002B5524"/>
    <w:rsid w:val="00387F80"/>
    <w:rsid w:val="003B3222"/>
    <w:rsid w:val="00424DED"/>
    <w:rsid w:val="004569C5"/>
    <w:rsid w:val="00482A4F"/>
    <w:rsid w:val="00527398"/>
    <w:rsid w:val="005357F9"/>
    <w:rsid w:val="00537CF3"/>
    <w:rsid w:val="005749BA"/>
    <w:rsid w:val="00632123"/>
    <w:rsid w:val="006D10C6"/>
    <w:rsid w:val="007315E4"/>
    <w:rsid w:val="007373CB"/>
    <w:rsid w:val="00754A34"/>
    <w:rsid w:val="00762F7E"/>
    <w:rsid w:val="007E1977"/>
    <w:rsid w:val="008104C5"/>
    <w:rsid w:val="008402D9"/>
    <w:rsid w:val="008A174E"/>
    <w:rsid w:val="009175F9"/>
    <w:rsid w:val="009761CF"/>
    <w:rsid w:val="00995F1F"/>
    <w:rsid w:val="009B0D92"/>
    <w:rsid w:val="009D64AB"/>
    <w:rsid w:val="00A03098"/>
    <w:rsid w:val="00A3732E"/>
    <w:rsid w:val="00A53085"/>
    <w:rsid w:val="00A87C49"/>
    <w:rsid w:val="00BC3921"/>
    <w:rsid w:val="00BD0C39"/>
    <w:rsid w:val="00BD59C5"/>
    <w:rsid w:val="00C85A1B"/>
    <w:rsid w:val="00CA1BAC"/>
    <w:rsid w:val="00CB5431"/>
    <w:rsid w:val="00CE174B"/>
    <w:rsid w:val="00DB74E1"/>
    <w:rsid w:val="00E20DD9"/>
    <w:rsid w:val="00EB1492"/>
    <w:rsid w:val="00EF3194"/>
    <w:rsid w:val="00F12F0D"/>
    <w:rsid w:val="00F42A15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Leising, Hans</cp:lastModifiedBy>
  <cp:revision>2</cp:revision>
  <dcterms:created xsi:type="dcterms:W3CDTF">2025-06-04T06:44:00Z</dcterms:created>
  <dcterms:modified xsi:type="dcterms:W3CDTF">2025-06-04T06:44:00Z</dcterms:modified>
</cp:coreProperties>
</file>